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489439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99277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5689103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723874" name="5b1d62d0-fa68-11ef-9b88-19623232c2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5159313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546374" name="88897fb0-fa68-11ef-8891-77ab7f38ab8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3567163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852134" name="4f3fed20-fa72-11ef-b2e6-21adfbb7e86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163599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98387" name="79065a90-fa72-11ef-a057-fd0766dac1f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3063979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490015" name="ea735060-fa78-11ef-98b4-01ae0f78c6a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272323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96396" name="e6dd14d0-fa79-11ef-8709-cb94fa891e9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5686448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932649" name="f4edb7d0-fa67-11ef-b509-b54a4e18e5d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9417611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289599" name="d6f69f30-fa71-11ef-9ff8-a7da05a58d9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8539756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93555" name="82852c80-fa78-11ef-b89b-4b168580021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4327033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102828" name="18da7ed0-fa68-11ef-948a-a9530844b9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Gang/Waschküche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3061665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723719" name="b05c6b70-fa71-11ef-9a36-3740378573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4557364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685504" name="3cbf5690-fa68-11ef-a134-bff8be9d816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0480421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07762" name="c29e1350-fa72-11ef-a97b-8b7a4915647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Heizraum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113915" name="c1dddc20-fa68-11ef-afb4-136ebac8bb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558828" name="c1dddc20-fa68-11ef-afb4-136ebac8bb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9768306" name="2c4deff0-fa69-11ef-a160-3bd2e07d79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09584" name="2c4deff0-fa69-11ef-a160-3bd2e07d799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7908618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596962" name="9a252290-fa74-11ef-b4db-d91e7320070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512026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94261" name="c475cea0-fa74-11ef-80cb-1d17431c144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4251541" name="ae5fdb50-fa75-11ef-b1a1-3fcc5a2bd5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930732" name="ae5fdb50-fa75-11ef-b1a1-3fcc5a2bd5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p>
            <w:pPr>
              <w:spacing w:before="0" w:after="0" w:line="240" w:lineRule="auto"/>
            </w:pPr>
            <w:r>
              <w:t>Asbestschnur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948951" name="fb207260-fa75-11ef-8a3d-57f7c56c2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052474" name="fb207260-fa75-11ef-8a3d-57f7c56c2d0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Spense</w:t>
            </w:r>
          </w:p>
        </w:tc>
        <w:tc>
          <w:p>
            <w:pPr>
              <w:spacing w:before="0" w:after="0" w:line="240" w:lineRule="auto"/>
            </w:pPr>
            <w:r>
              <w:t>inkl. Kleber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3545073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392616" name="a72c06a0-fa76-11ef-80f2-0f512d39d2e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Gang/ 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3736576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717090" name="b16dd740-fa78-11ef-a3e9-c3ea9e4bddb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891218" name="1c1d6fa0-fa7a-11ef-b047-f57b6832c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498148" name="1c1d6fa0-fa7a-11ef-b047-f57b6832c4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9818008" name="7a585600-ff54-11ef-866a-97ff9949b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78887" name="7a585600-ff54-11ef-866a-97ff9949ba6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